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3A3" w:rsidRPr="00A62D2A" w:rsidRDefault="002D11F8">
      <w:pPr>
        <w:jc w:val="right"/>
        <w:rPr>
          <w:lang w:val="pl-PL"/>
        </w:rPr>
      </w:pPr>
      <w:r w:rsidRPr="00A62D2A">
        <w:rPr>
          <w:i/>
          <w:color w:val="464646"/>
          <w:sz w:val="19"/>
          <w:lang w:val="pl-PL"/>
        </w:rPr>
        <w:t xml:space="preserve">Załącznik nr </w:t>
      </w:r>
      <w:r w:rsidR="00A62D2A">
        <w:rPr>
          <w:i/>
          <w:color w:val="464646"/>
          <w:sz w:val="19"/>
          <w:lang w:val="pl-PL"/>
        </w:rPr>
        <w:t>10</w:t>
      </w:r>
      <w:r w:rsidRPr="00A62D2A">
        <w:rPr>
          <w:i/>
          <w:color w:val="464646"/>
          <w:sz w:val="19"/>
          <w:lang w:val="pl-PL"/>
        </w:rPr>
        <w:t xml:space="preserve"> do  SWZ</w:t>
      </w:r>
    </w:p>
    <w:p w:rsidR="008873A3" w:rsidRPr="00A62D2A" w:rsidRDefault="002D11F8">
      <w:pPr>
        <w:spacing w:before="200" w:after="80"/>
        <w:jc w:val="center"/>
        <w:rPr>
          <w:lang w:val="pl-PL"/>
        </w:rPr>
      </w:pPr>
      <w:r w:rsidRPr="00A62D2A">
        <w:rPr>
          <w:b/>
          <w:color w:val="003366"/>
          <w:sz w:val="32"/>
          <w:lang w:val="pl-PL"/>
        </w:rPr>
        <w:t>WYKAZ OSÓB / PERSONELU</w:t>
      </w:r>
    </w:p>
    <w:p w:rsidR="008873A3" w:rsidRPr="00A62D2A" w:rsidRDefault="002D11F8">
      <w:pPr>
        <w:spacing w:after="360"/>
        <w:jc w:val="center"/>
        <w:rPr>
          <w:lang w:val="pl-PL"/>
        </w:rPr>
      </w:pPr>
      <w:r w:rsidRPr="00A62D2A">
        <w:rPr>
          <w:i/>
          <w:color w:val="464646"/>
          <w:sz w:val="20"/>
          <w:lang w:val="pl-PL"/>
        </w:rPr>
        <w:t>składany w celu potwierdzenia spełniania warunku udziału w postępowaniu</w:t>
      </w:r>
      <w:r w:rsidRPr="00A62D2A">
        <w:rPr>
          <w:i/>
          <w:color w:val="464646"/>
          <w:sz w:val="20"/>
          <w:lang w:val="pl-PL"/>
        </w:rPr>
        <w:br/>
        <w:t>w zakresie dysponowania osobą pełniącą funkcję Koordynatora ds. sportu (Instruktora/Trenera)</w:t>
      </w:r>
    </w:p>
    <w:p w:rsidR="008873A3" w:rsidRDefault="002D11F8">
      <w:pPr>
        <w:spacing w:before="240" w:after="120"/>
      </w:pPr>
      <w:r>
        <w:rPr>
          <w:b/>
          <w:color w:val="003366"/>
          <w:sz w:val="24"/>
        </w:rPr>
        <w:t>1. DANE WYKONAWCY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>Nazwa / Imię i Nazwisko Wykonawcy:</w:t>
            </w:r>
          </w:p>
        </w:tc>
        <w:tc>
          <w:tcPr>
            <w:tcW w:w="648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b/>
                <w:sz w:val="19"/>
              </w:rPr>
              <w:t>Adres siedziby / zamieszkania:</w:t>
            </w:r>
          </w:p>
        </w:tc>
        <w:tc>
          <w:tcPr>
            <w:tcW w:w="648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t>2. DANE OSOBY SKIEROWANEJ DO REALIZACJI ZAMÓWIENIA</w:t>
      </w:r>
    </w:p>
    <w:p w:rsidR="008873A3" w:rsidRPr="00A62D2A" w:rsidRDefault="002D11F8">
      <w:pPr>
        <w:spacing w:after="160"/>
        <w:rPr>
          <w:lang w:val="pl-PL"/>
        </w:rPr>
      </w:pPr>
      <w:r w:rsidRPr="00A62D2A">
        <w:rPr>
          <w:sz w:val="20"/>
          <w:lang w:val="pl-PL"/>
        </w:rPr>
        <w:t xml:space="preserve">Oświadczam/y, że w celu realizacji zamówienia będę/będziemy dysponować następującą osobą wyznaczoną do pełnienia funkcji </w:t>
      </w:r>
      <w:r w:rsidRPr="00A62D2A">
        <w:rPr>
          <w:b/>
          <w:lang w:val="pl-PL"/>
        </w:rPr>
        <w:t>Koordynatora ds. sportu (Instruktora/Trenera):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roofErr w:type="spellStart"/>
            <w:r>
              <w:rPr>
                <w:b/>
                <w:sz w:val="19"/>
              </w:rPr>
              <w:t>Imię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i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Nazwisko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osoby</w:t>
            </w:r>
            <w:proofErr w:type="spellEnd"/>
            <w:r>
              <w:rPr>
                <w:b/>
                <w:sz w:val="19"/>
              </w:rPr>
              <w:t>:</w:t>
            </w:r>
          </w:p>
        </w:tc>
        <w:tc>
          <w:tcPr>
            <w:tcW w:w="648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8873A3" w:rsidRPr="00C367F4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r>
              <w:rPr>
                <w:b/>
                <w:sz w:val="19"/>
              </w:rPr>
              <w:t>Podstawa dysponowania:</w:t>
            </w:r>
            <w:r>
              <w:rPr>
                <w:b/>
                <w:sz w:val="19"/>
              </w:rPr>
              <w:br/>
            </w:r>
            <w:r>
              <w:rPr>
                <w:i/>
                <w:color w:val="464646"/>
                <w:sz w:val="17"/>
              </w:rPr>
              <w:t>(zaznaczyć właściwe)</w:t>
            </w:r>
          </w:p>
        </w:tc>
        <w:tc>
          <w:tcPr>
            <w:tcW w:w="648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[  ] Dysponowanie bezpośrednie </w:t>
            </w:r>
            <w:r w:rsidRPr="00A62D2A">
              <w:rPr>
                <w:color w:val="464646"/>
                <w:sz w:val="18"/>
                <w:lang w:val="pl-PL"/>
              </w:rPr>
              <w:t>(np. umowa o pracę, umowa zlecenia, samozatrudnienie / B2B)</w:t>
            </w:r>
            <w:r w:rsidRPr="00A62D2A">
              <w:rPr>
                <w:color w:val="464646"/>
                <w:sz w:val="18"/>
                <w:lang w:val="pl-PL"/>
              </w:rPr>
              <w:br/>
            </w:r>
            <w:r w:rsidRPr="00A62D2A">
              <w:rPr>
                <w:b/>
                <w:sz w:val="19"/>
                <w:lang w:val="pl-PL"/>
              </w:rPr>
              <w:t xml:space="preserve">[  ] Dysponowanie pośrednie </w:t>
            </w:r>
            <w:r w:rsidRPr="00A62D2A">
              <w:rPr>
                <w:color w:val="464646"/>
                <w:sz w:val="18"/>
                <w:lang w:val="pl-PL"/>
              </w:rPr>
              <w:t>(zobowiązanie podmiotu trzeciego do oddania do dyspozycji niezbędnych zasobów)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t>3. WYKSZTAŁCENIE I KWALIFIKACJE ZAWODOWE</w:t>
      </w:r>
    </w:p>
    <w:p w:rsidR="008873A3" w:rsidRPr="00A62D2A" w:rsidRDefault="002D11F8">
      <w:pPr>
        <w:spacing w:after="120"/>
        <w:rPr>
          <w:lang w:val="pl-PL"/>
        </w:rPr>
      </w:pPr>
      <w:r w:rsidRPr="00A62D2A">
        <w:rPr>
          <w:i/>
          <w:color w:val="464646"/>
          <w:sz w:val="19"/>
          <w:lang w:val="pl-PL"/>
        </w:rPr>
        <w:t>Uwaga: Wykonawca wypełnia WARIANT A LUB WARIANT B (zgodnie z posiadanymi przez osobę kwalifikacjami):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9648"/>
      </w:tblGrid>
      <w:tr w:rsidR="008873A3" w:rsidRPr="00A62D2A">
        <w:trPr>
          <w:jc w:val="center"/>
        </w:trPr>
        <w:tc>
          <w:tcPr>
            <w:tcW w:w="9648" w:type="dxa"/>
            <w:shd w:val="clear" w:color="auto" w:fill="FAFAFA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b/>
                <w:color w:val="003366"/>
                <w:sz w:val="20"/>
                <w:lang w:val="pl-PL"/>
              </w:rPr>
              <w:t>WARIANT A – Wykształcenie wyższe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 xml:space="preserve">• Nazwa uczelni oraz ukończony kierunek studiów </w:t>
            </w:r>
            <w:r w:rsidRPr="00A62D2A">
              <w:rPr>
                <w:i/>
                <w:sz w:val="19"/>
                <w:lang w:val="pl-PL"/>
              </w:rPr>
              <w:t>(Wychowanie Fizyczne / Sport / pokrewny z zakresu nauk o kulturze fizycznej):</w:t>
            </w:r>
          </w:p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color w:val="464646"/>
                <w:lang w:val="pl-PL"/>
              </w:rPr>
              <w:t xml:space="preserve">  …………………………………………………………………………………………………………………………………………………………………………</w:t>
            </w:r>
            <w:bookmarkStart w:id="0" w:name="_GoBack"/>
            <w:bookmarkEnd w:id="0"/>
          </w:p>
          <w:p w:rsidR="008873A3" w:rsidRPr="00A62D2A" w:rsidRDefault="008873A3">
            <w:pPr>
              <w:spacing w:after="40"/>
              <w:rPr>
                <w:lang w:val="pl-PL"/>
              </w:rPr>
            </w:pPr>
          </w:p>
        </w:tc>
      </w:tr>
      <w:tr w:rsidR="008873A3" w:rsidRPr="00C367F4">
        <w:trPr>
          <w:jc w:val="center"/>
        </w:trPr>
        <w:tc>
          <w:tcPr>
            <w:tcW w:w="9648" w:type="dxa"/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b/>
                <w:color w:val="003366"/>
                <w:sz w:val="20"/>
                <w:lang w:val="pl-PL"/>
              </w:rPr>
              <w:t>WARIANT B – Wykształcenie co najmniej średnie ORAZ dodatkowe uprawnienia</w:t>
            </w:r>
          </w:p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>• Posiadanie wykształcenia co najmniej średniego:  [  ] TAK   /   [  ] NIE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>• ORAZ dodatkowo spełnienie wymogu i LUB ii (wypełnić właściwe):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  i. Licencja: </w:t>
            </w:r>
            <w:r w:rsidRPr="00A62D2A">
              <w:rPr>
                <w:color w:val="464646"/>
                <w:sz w:val="19"/>
                <w:lang w:val="pl-PL"/>
              </w:rPr>
              <w:t>Nazwa dyscypliny, nr licencji, podmiot wydający (polski/</w:t>
            </w:r>
            <w:proofErr w:type="spellStart"/>
            <w:r w:rsidRPr="00A62D2A">
              <w:rPr>
                <w:color w:val="464646"/>
                <w:sz w:val="19"/>
                <w:lang w:val="pl-PL"/>
              </w:rPr>
              <w:t>int</w:t>
            </w:r>
            <w:proofErr w:type="spellEnd"/>
            <w:r w:rsidRPr="00A62D2A">
              <w:rPr>
                <w:color w:val="464646"/>
                <w:sz w:val="19"/>
                <w:lang w:val="pl-PL"/>
              </w:rPr>
              <w:t>. związek sportowy):</w:t>
            </w:r>
            <w:r w:rsidRPr="00A62D2A">
              <w:rPr>
                <w:color w:val="464646"/>
                <w:sz w:val="19"/>
                <w:lang w:val="pl-PL"/>
              </w:rPr>
              <w:br/>
              <w:t xml:space="preserve">  ………………………………………………………………………………………………………………………………………………………………………………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  ii. Kurs / Szkolenie: </w:t>
            </w:r>
            <w:r w:rsidRPr="00A62D2A">
              <w:rPr>
                <w:color w:val="464646"/>
                <w:sz w:val="19"/>
                <w:lang w:val="pl-PL"/>
              </w:rPr>
              <w:t>Nazwa dokumentu/kursu z zakresu prowadzenia zajęć z dziećmi/młodzieżą, podmiot wydający oraz data wydania:</w:t>
            </w:r>
            <w:r w:rsidRPr="00A62D2A">
              <w:rPr>
                <w:color w:val="464646"/>
                <w:sz w:val="19"/>
                <w:lang w:val="pl-PL"/>
              </w:rPr>
              <w:br/>
              <w:t xml:space="preserve">  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lastRenderedPageBreak/>
        <w:t>4. DOŚWIADCZENIE ZAWODOWE</w:t>
      </w:r>
    </w:p>
    <w:p w:rsidR="008873A3" w:rsidRPr="00A62D2A" w:rsidRDefault="002D11F8">
      <w:pPr>
        <w:spacing w:after="160"/>
        <w:rPr>
          <w:lang w:val="pl-PL"/>
        </w:rPr>
      </w:pPr>
      <w:r w:rsidRPr="00A62D2A">
        <w:rPr>
          <w:i/>
          <w:sz w:val="19"/>
          <w:lang w:val="pl-PL"/>
        </w:rPr>
        <w:t>Wymóg: Udokumentowane minimum roczne (rozumiane jako łączny okres co najmniej 12 miesięcy) doświadczenie w prowadzeniu zajęć sportowych z dziećmi w ciągu ostatnich 5 lat przed upływem terminu składania ofert.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168"/>
        <w:gridCol w:w="1872"/>
        <w:gridCol w:w="1152"/>
        <w:gridCol w:w="2736"/>
      </w:tblGrid>
      <w:tr w:rsidR="008873A3" w:rsidRPr="00C367F4">
        <w:trPr>
          <w:jc w:val="center"/>
        </w:trPr>
        <w:tc>
          <w:tcPr>
            <w:tcW w:w="720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Default="002D11F8">
            <w:pPr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Lp</w:t>
            </w:r>
            <w:proofErr w:type="spellEnd"/>
            <w:r>
              <w:rPr>
                <w:b/>
                <w:color w:val="FFFFFF"/>
                <w:sz w:val="17"/>
              </w:rPr>
              <w:t>.</w:t>
            </w:r>
          </w:p>
        </w:tc>
        <w:tc>
          <w:tcPr>
            <w:tcW w:w="3168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Podmiot / Nazwa projektu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(na rzecz którego prowadzono zajęcia)</w:t>
            </w:r>
          </w:p>
        </w:tc>
        <w:tc>
          <w:tcPr>
            <w:tcW w:w="1872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Okres realizacji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(od MM.RRRR do MM.RRRR)</w:t>
            </w:r>
          </w:p>
        </w:tc>
        <w:tc>
          <w:tcPr>
            <w:tcW w:w="1152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Default="002D11F8">
            <w:pPr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Liczba</w:t>
            </w:r>
            <w:proofErr w:type="spellEnd"/>
            <w:r>
              <w:rPr>
                <w:b/>
                <w:color w:val="FFFFFF"/>
                <w:sz w:val="17"/>
              </w:rPr>
              <w:br/>
            </w:r>
            <w:proofErr w:type="spellStart"/>
            <w:r>
              <w:rPr>
                <w:b/>
                <w:color w:val="FFFFFF"/>
                <w:sz w:val="17"/>
              </w:rPr>
              <w:t>miesięcy</w:t>
            </w:r>
            <w:proofErr w:type="spellEnd"/>
          </w:p>
        </w:tc>
        <w:tc>
          <w:tcPr>
            <w:tcW w:w="2736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Opis zakresu czynności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(potwierdzający zajęcia z dziećmi)</w:t>
            </w:r>
          </w:p>
        </w:tc>
      </w:tr>
      <w:tr w:rsidR="008873A3">
        <w:trPr>
          <w:jc w:val="center"/>
        </w:trPr>
        <w:tc>
          <w:tcPr>
            <w:tcW w:w="72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1.</w:t>
            </w:r>
          </w:p>
        </w:tc>
        <w:tc>
          <w:tcPr>
            <w:tcW w:w="31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87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8873A3">
        <w:trPr>
          <w:jc w:val="center"/>
        </w:trPr>
        <w:tc>
          <w:tcPr>
            <w:tcW w:w="720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2.</w:t>
            </w:r>
          </w:p>
        </w:tc>
        <w:tc>
          <w:tcPr>
            <w:tcW w:w="3168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872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8873A3">
        <w:trPr>
          <w:jc w:val="center"/>
        </w:trPr>
        <w:tc>
          <w:tcPr>
            <w:tcW w:w="72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3.</w:t>
            </w:r>
          </w:p>
        </w:tc>
        <w:tc>
          <w:tcPr>
            <w:tcW w:w="31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87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A62D2A" w:rsidTr="00A62D2A">
        <w:trPr>
          <w:jc w:val="center"/>
        </w:trPr>
        <w:tc>
          <w:tcPr>
            <w:tcW w:w="5760" w:type="dxa"/>
            <w:gridSpan w:val="3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right"/>
            </w:pPr>
            <w:r>
              <w:rPr>
                <w:b/>
                <w:color w:val="003366"/>
                <w:sz w:val="18"/>
              </w:rPr>
              <w:t>ŁĄCZNY OKRES DOŚWIADCZENIA (SUMA):</w:t>
            </w:r>
          </w:p>
        </w:tc>
        <w:tc>
          <w:tcPr>
            <w:tcW w:w="1152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center"/>
            </w:pPr>
            <w:r>
              <w:rPr>
                <w:b/>
                <w:sz w:val="18"/>
              </w:rPr>
              <w:t>…… m-cy</w:t>
            </w:r>
          </w:p>
        </w:tc>
        <w:tc>
          <w:tcPr>
            <w:tcW w:w="2736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center"/>
            </w:pPr>
            <w:r>
              <w:rPr>
                <w:i/>
                <w:color w:val="464646"/>
                <w:sz w:val="17"/>
              </w:rPr>
              <w:t>(wymagane minimum 12 miesięcy)</w:t>
            </w:r>
          </w:p>
        </w:tc>
      </w:tr>
    </w:tbl>
    <w:p w:rsidR="008873A3" w:rsidRDefault="002D11F8">
      <w:pPr>
        <w:spacing w:before="400" w:after="120"/>
      </w:pPr>
      <w:r>
        <w:rPr>
          <w:b/>
          <w:color w:val="003366"/>
          <w:sz w:val="24"/>
        </w:rPr>
        <w:t>5. OŚWIADCZENIE KOŃCOWE I PODPIS</w:t>
      </w:r>
    </w:p>
    <w:p w:rsidR="008873A3" w:rsidRPr="00A62D2A" w:rsidRDefault="002D11F8">
      <w:pPr>
        <w:spacing w:after="480"/>
        <w:rPr>
          <w:lang w:val="pl-PL"/>
        </w:rPr>
      </w:pPr>
      <w:r w:rsidRPr="00A62D2A">
        <w:rPr>
          <w:sz w:val="19"/>
          <w:lang w:val="pl-PL"/>
        </w:rPr>
        <w:t>Oświadczam/y, że wszystkie powyższe informacje są prawdziwe, kompletne i zgodne ze stanem faktycznym oraz że wskazana osoba posiada wymagane uprawnienia i kwalifikacje do realizacji powierzonych zadań.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08"/>
        <w:gridCol w:w="5040"/>
      </w:tblGrid>
      <w:tr w:rsidR="008873A3" w:rsidRPr="00C367F4">
        <w:trPr>
          <w:jc w:val="center"/>
        </w:trPr>
        <w:tc>
          <w:tcPr>
            <w:tcW w:w="4608" w:type="dxa"/>
          </w:tcPr>
          <w:p w:rsidR="008873A3" w:rsidRDefault="002D11F8">
            <w:proofErr w:type="spellStart"/>
            <w:r>
              <w:rPr>
                <w:sz w:val="19"/>
              </w:rPr>
              <w:t>Miejscowość</w:t>
            </w:r>
            <w:proofErr w:type="spellEnd"/>
            <w:r>
              <w:rPr>
                <w:sz w:val="19"/>
              </w:rPr>
              <w:t>, data:</w:t>
            </w:r>
            <w:r>
              <w:rPr>
                <w:sz w:val="19"/>
              </w:rPr>
              <w:br/>
            </w:r>
            <w:r>
              <w:rPr>
                <w:sz w:val="19"/>
              </w:rPr>
              <w:br/>
            </w:r>
            <w:r>
              <w:rPr>
                <w:color w:val="464646"/>
              </w:rPr>
              <w:t>……………………………………………………………………</w:t>
            </w:r>
          </w:p>
        </w:tc>
        <w:tc>
          <w:tcPr>
            <w:tcW w:w="5040" w:type="dxa"/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>Podpis i pieczęć osoby/osób upoważnionych</w:t>
            </w:r>
            <w:r w:rsidRPr="00A62D2A">
              <w:rPr>
                <w:sz w:val="19"/>
                <w:lang w:val="pl-PL"/>
              </w:rPr>
              <w:br/>
              <w:t>do reprezentowania Wykonawcy:</w:t>
            </w:r>
            <w:r w:rsidRPr="00A62D2A">
              <w:rPr>
                <w:sz w:val="19"/>
                <w:lang w:val="pl-PL"/>
              </w:rPr>
              <w:br/>
            </w:r>
            <w:r w:rsidRPr="00A62D2A">
              <w:rPr>
                <w:sz w:val="19"/>
                <w:lang w:val="pl-PL"/>
              </w:rPr>
              <w:br/>
            </w:r>
            <w:r w:rsidRPr="00A62D2A">
              <w:rPr>
                <w:color w:val="464646"/>
                <w:lang w:val="pl-PL"/>
              </w:rPr>
              <w:t>…………………………………………………………………………………………………</w:t>
            </w:r>
          </w:p>
        </w:tc>
      </w:tr>
    </w:tbl>
    <w:p w:rsidR="002D11F8" w:rsidRPr="00A62D2A" w:rsidRDefault="002D11F8">
      <w:pPr>
        <w:rPr>
          <w:lang w:val="pl-PL"/>
        </w:rPr>
      </w:pPr>
    </w:p>
    <w:sectPr w:rsidR="002D11F8" w:rsidRPr="00A62D2A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1F8"/>
    <w:rsid w:val="00326F90"/>
    <w:rsid w:val="004C7808"/>
    <w:rsid w:val="008873A3"/>
    <w:rsid w:val="00A62D2A"/>
    <w:rsid w:val="00AA1D8D"/>
    <w:rsid w:val="00B47730"/>
    <w:rsid w:val="00C367F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31C30"/>
  <w14:defaultImageDpi w14:val="300"/>
  <w15:docId w15:val="{B6A848EF-9802-4234-8950-7B0135C2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Calibri" w:hAnsi="Calibri"/>
      <w:color w:val="1E1E1E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77E771-3201-4CDB-992B-F5D736A2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pzpka</cp:lastModifiedBy>
  <cp:revision>4</cp:revision>
  <dcterms:created xsi:type="dcterms:W3CDTF">2013-12-23T23:15:00Z</dcterms:created>
  <dcterms:modified xsi:type="dcterms:W3CDTF">2026-08-11T14:52:00Z</dcterms:modified>
  <cp:category/>
</cp:coreProperties>
</file>